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UG-DG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30773437" name="019f8476-a69f-7dce-936f-d73a073c25a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74018025" name="019f8476-a69f-7dce-936f-d73a073c25a8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63617727" name="019f8476-bc5e-7dff-9100-44ccb28605b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86385877" name="019f8476-bc5e-7dff-9100-44ccb28605b0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41510911" name="019f84a1-b9ce-7f8b-ba9a-f244d728da2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69449963" name="019f84a1-b9ce-7f8b-ba9a-f244d728da28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760324" name="019f84a2-9bd4-75d6-8253-1c76a9cc319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33277244" name="019f84a2-9bd4-75d6-8253-1c76a9cc319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Kirchweg 282, 4204 Himmelried</w:t>
          </w:r>
        </w:p>
        <w:p>
          <w:pPr>
            <w:spacing w:before="0" w:after="0"/>
          </w:pPr>
          <w:r>
            <w:t>1076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